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4163419" name="b3ae2080-57d1-11f0-9393-21f93977a1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238003" name="b3ae2080-57d1-11f0-9393-21f93977a1f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620100" name="1100a910-57d2-11f0-a6ef-e7e8fe1bc3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15614" name="1100a910-57d2-11f0-a6ef-e7e8fe1bc35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Asbeststaub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4777697" name="4b014b10-57d2-11f0-b2c1-7566bf704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004201" name="4b014b10-57d2-11f0-b2c1-7566bf7049f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Asbeststaub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8599251" name="85429f90-57d2-11f0-8934-21609e216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02607" name="85429f90-57d2-11f0-8934-21609e2163c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Vorhangbrett </w:t>
            </w:r>
          </w:p>
        </w:tc>
        <w:tc>
          <w:p>
            <w:pPr>
              <w:spacing w:before="0" w:after="0" w:line="240" w:lineRule="auto"/>
            </w:pPr>
            <w:r>
              <w:t>Asbeststaub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900463" name="cdeac830-57d2-11f0-b5dd-bd58fc1045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893924" name="cdeac830-57d2-11f0-b5dd-bd58fc10454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Gehäuse Beleuchtung </w:t>
            </w:r>
          </w:p>
        </w:tc>
        <w:tc>
          <w:p>
            <w:pPr>
              <w:spacing w:before="0" w:after="0" w:line="240" w:lineRule="auto"/>
            </w:pPr>
            <w:r>
              <w:t>Gehäuse Beleuchtung </w:t>
            </w:r>
          </w:p>
        </w:tc>
        <w:tc>
          <w:p>
            <w:pPr>
              <w:spacing w:before="0" w:after="0" w:line="240" w:lineRule="auto"/>
            </w:pPr>
            <w:r>
              <w:t>Asbeststaub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302407" name="10bec8a0-57d3-11f0-a79e-9df17e89c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86087" name="10bec8a0-57d3-11f0-a79e-9df17e89c1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200611" name="eb4cae20-5bd8-11f0-827f-0766871f8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465283" name="eb4cae20-5bd8-11f0-827f-0766871f8e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856463" name="653665a0-5bd9-11f0-9bcc-eb49290848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955076" name="653665a0-5bd9-11f0-9bcc-eb492908483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2000102" name="c2145a70-5bd9-11f0-9268-011d48260c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59296" name="c2145a70-5bd9-11f0-9268-011d48260c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7828844" name="e4c02080-5bda-11f0-a80c-8562da5c9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317024" name="e4c02080-5bda-11f0-a80c-8562da5c946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 / 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643902" name="35863a40-5bdb-11f0-8993-87759d976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669438" name="35863a40-5bdb-11f0-8993-87759d976a2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9492238" name="8ae3a480-5bdd-11f0-ae23-d76f30da99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8975" name="8ae3a480-5bdd-11f0-ae23-d76f30da993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455679" name="ac1ce440-5bdd-11f0-955b-0d4dee7b22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06862" name="ac1ce440-5bdd-11f0-955b-0d4dee7b225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387674" name="d05f4550-5bdd-11f0-8181-55dd49506c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590837" name="d05f4550-5bdd-11f0-8181-55dd49506c1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2354594" name="eba3dc90-5bdd-11f0-b86f-81fd6eedda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29406" name="eba3dc90-5bdd-11f0-b86f-81fd6eeddaa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3882765" name="a6942780-5bde-11f0-9794-6d1f3e4656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668833" name="a6942780-5bde-11f0-9794-6d1f3e4656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734318" name="be7e7030-5bde-11f0-82d4-a9753b3aee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260190" name="be7e7030-5bde-11f0-82d4-a9753b3aee2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452922" name="cd3d0140-5bde-11f0-bcb7-afebc3b450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947562" name="cd3d0140-5bde-11f0-bcb7-afebc3b450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191058" name="de280f40-5bde-11f0-b196-714e16afd7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805713" name="de280f40-5bde-11f0-b196-714e16afd7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5222319" name="9484ef60-5bdf-11f0-9e98-4971a030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406021" name="9484ef60-5bdf-11f0-9e98-4971a030431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6337492" name="b037d8d0-5bdf-11f0-a88c-f169a92367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455693" name="b037d8d0-5bdf-11f0-a88c-f169a92367a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471222" name="c443d5e0-5bdf-11f0-8912-6fb0af100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256832" name="c443d5e0-5bdf-11f0-8912-6fb0af100da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16676" name="babb9470-5be1-11f0-b7e2-61dddd9ee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911214" name="babb9470-5be1-11f0-b7e2-61dddd9ee1e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264119" name="cd941a90-5be1-11f0-9589-53c020a2f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177918" name="cd941a90-5be1-11f0-9589-53c020a2f00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7748042" name="e8000510-5be1-11f0-9777-831f62056b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010653" name="e8000510-5be1-11f0-9777-831f62056b9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7352507" name="fcb3dae0-5be1-11f0-b195-6f4b90af37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772368" name="fcb3dae0-5be1-11f0-b195-6f4b90af373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3933887" name="557c6e80-5be2-11f0-870f-c9cdc5891f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598200" name="557c6e80-5be2-11f0-870f-c9cdc5891fa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977995" name="dc65f010-5be2-11f0-9544-898eb8783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893676" name="dc65f010-5be2-11f0-9544-898eb8783d1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7325975" name="1e06c7b0-5be3-11f0-9954-bdae47496c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591071" name="1e06c7b0-5be3-11f0-9954-bdae47496ca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Rösliweg 11, 8404 Winterthur</w:t>
          </w:r>
        </w:p>
        <w:p>
          <w:pPr>
            <w:spacing w:before="0" w:after="0"/>
          </w:pPr>
          <w:r>
            <w:t>380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